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3550263" name="01a038dc-42e9-70d8-ac50-988ed1987a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512216" name="01a038dc-42e9-70d8-ac50-988ed1987a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694709" name="01a038dd-0189-7ca2-ab9c-435533c8d0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219357" name="01a038dd-0189-7ca2-ab9c-435533c8d09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2954984" name="01a03904-6cfe-76c1-af92-910eb57591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669637" name="01a03904-6cfe-76c1-af92-910eb575919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1696837" name="01a03905-931b-76c1-8d9f-5377623e72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004012" name="01a03905-931b-76c1-8d9f-5377623e727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5148334" name="01a03906-5c7e-715d-999a-9ba771cb03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452253" name="01a03906-5c7e-715d-999a-9ba771cb030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7728014" name="01a03906-d35f-7b0d-b53b-1065f63005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942481" name="01a03906-d35f-7b0d-b53b-1065f630051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5670751" name="01a03908-646a-7296-a2d9-026a0e6d58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790801" name="01a03908-646a-7296-a2d9-026a0e6d586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Räucherofen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0951542" name="01a038df-31b3-78f4-aea2-9f4c049f0d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449818" name="01a038df-31b3-78f4-aea2-9f4c049f0da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7772796" name="01a03903-3709-724b-9598-88b4f91f8f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186586" name="01a03903-3709-724b-9598-88b4f91f8ff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/ Bad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0649593" name="01a03903-842d-7211-8600-b64b5178de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361861" name="01a03903-842d-7211-8600-b64b5178dea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6268115" name="01a03903-d02f-7dde-9503-a03b0a3020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398581" name="01a03903-d02f-7dde-9503-a03b0a30203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9171425" name="01a03904-320b-759c-9902-9dcbc01162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224076" name="01a03904-320b-759c-9902-9dcbc01162a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8915012" name="01a03905-1d7f-7d6e-a233-87c75bbe01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689151" name="01a03905-1d7f-7d6e-a233-87c75bbe01d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1916756" name="01a03905-5bba-73ed-92df-45e88175e9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923410" name="01a03905-5bba-73ed-92df-45e88175e98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3032480" name="01a03904-a92b-702e-882d-6db637c3bb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063080" name="01a03904-a92b-702e-882d-6db637c3bb0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0662663" name="01a03905-cc78-7ed5-8805-a6d42f50c5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0469864" name="01a03905-cc78-7ed5-8805-a6d42f50c55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4583213" name="01a03906-2483-7113-9801-0206e3f90a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355223" name="01a03906-2483-7113-9801-0206e3f90ae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9825297" name="01a03907-364e-72e6-90eb-5f911a447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031228" name="01a03907-364e-72e6-90eb-5f911a44765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9635910" name="01a03908-2843-7a79-a65c-32ddedfe5d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388955" name="01a03908-2843-7a79-a65c-32ddedfe5d0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Greutensberg 10, 9514 Wuppenau</w:t>
          </w:r>
        </w:p>
        <w:p>
          <w:pPr>
            <w:spacing w:before="0" w:after="0"/>
          </w:pPr>
          <w:r>
            <w:t>1149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footer.xml" Type="http://schemas.openxmlformats.org/officeDocument/2006/relationships/footer" Id="rId2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